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2612.45.1, рисунок К.40.1).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2612.53.1, рисунок К.41.1).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(номер СРС 2612.55.1, рисунок К.42.1).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113 % (113 А) от ДДТН = 100 А, 103 % от АДТН = 110 А (номер СРС 2612.7.1, рисунок К.36.1).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2612.15.1, рисунок К.39.1).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152 % (152 А) от ДДТН = 100 А, 138 % от АДТН = 110 А (номер СРС 2612.9.1, рисунок К.37.1).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МДН 177 кВ, АДН 169 кВ (номер СРС 2612.62.1, рисунок К.43.1).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МДН 177 кВ, АДН 169 кВ (номер СРС 2612.6.1, рисунок К.35.1).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2631.58.1, рисунок К.4.1).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МДН 177 кВ,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2612.123.1, 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2612.70.1, 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27613.112.1, 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2665.113.1, рисунок К.258.1):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27613.70.1, 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132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2656.112.1, 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2656.113.1, 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2665.70.1, 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2665.70.1, 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(72 А) от ДДТН = 60 А, 7 % от АДТН = 1000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(67 А) от ДДТН = 60 А, 7 % от АДТН = 1000 А (номер СРС 2612.98.1, рисунок К.78.1).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2612.103.1, рисунок К.83.1).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2612.104.1, рисунок К.84.1).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268 % (161 А) от ДДТН = 60 А, 16 %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(64 А) от ДДТН = 60 А, 6 % от АДТН = 1000 А (номер СРС 2612.117.1, рисунок К.95.1).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(64 А) от ДДТН = 60 А, 6 % от АДТН = 1000 А (номер СРС 2612.118.1, рисунок К.96.1).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115 % (69 А) от ДДТН = 60 А, 7 % от АДТН = 1000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(62 А) от ДДТН = 60 А, 6 % от АДТН = 1000 А (номер СРС 2612.122.1, рисунок К.100.1).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156 % (94 А) от ДДТН = 60 А, 9 %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219 % (132 А) от ДДТН = 60 А, 13 %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132 % (79 А) от ДДТН = 60 А, 8 % от АДТН = 1000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2612.75.1, рисунок К.55.1).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2612.78.1, рисунок К.58.1).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2612.73.1, рисунок К.53.1).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27514.68.1, рисунок К.632.1).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113 % (113 А) от ДДТН = 100 А, 103 % от АДТН = 110 А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152 % (152 А) от ДДТН = 100 А, 138 % от АДТН = 110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(106 А) от ДДТН = 100 А, 96 % от АДТН = 110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258 кВ при наибольшем рабочем 252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264 кВ при наибольшем рабочем 252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263 кВ при наибольшем рабочем 252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129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131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2665.70.1, рисунок К.254.1).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131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126 кВ при наибольшем рабочем 126 кВ (номер СРС 2656.70.1, рисунок К.345.1).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130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(172 А) от ДДТН = 120 А, 17 %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175 % (210 А) от ДДТН = 120 А, 21 %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(133 А) от ДДТН = 120 А, 13 %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(169 А) от ДДТН = 120 А, 17 %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(165 А) от ДДТН = 120 А, 17 %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(128 А) от ДДТН = 120 А, 13 % от АДТН = 1000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255 кВ при наибольшем рабочем 252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257 кВ при наибольшем рабочем 252 кВ (номер СРС 2677.70.1, 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2677.71.1, 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(номер СРС 2656.70.1, рисунок К.345.1).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253 кВ при наибольшем рабочем 252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254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46 % от АДТН = 200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(129 А) от ДДТН = 90 А, 64 % от АДТН = 200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174 % (157 А) от ДДТН = 90 А, 79 % от АДТН = 200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197 % (177 А) от ДДТН = 90 А, 89 % от АДТН = 200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(90 А) от ДДТН = 90 А, 45 % от АДТН = 200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(93 А) от ДДТН = 90 А, 47 % от АДТН = 200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(118 А) от ДДТН = 90 А, 59 % от АДТН = 200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(134 А) от ДДТН = 90 А, 67 % от АДТН = 200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(101 А) от ДДТН = 90 А, 50 % от АДТН = 200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133 кВ при наибольшем рабочем 126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134 кВ при наибольшем рабочем 126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2665.68.1, рисунок К.253.1).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129 кВ при наибольшем рабочем 126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256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127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Муравленковская - Надым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(859 А) от ДДТН = 819 А, 87 % от АДТН = 992 А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(номер СРС 2677.105.1, рисунок К.366.1).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111 % (968 А) от ДДТН = 873 А, 97 % от АДТН = 1000 А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119 % (902 А) от ДДТН = 761 А, 95 % от АДТН = 947 А (номер СРС 2656.105.1, рисунок К.347.1).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116 % (880 А) от ДДТН = 761 А, 93 % от АДТН = 947 А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169 кВ при МДН 177 кВ, АДН 169 кВ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168 кВ при МДН 177 кВ, АДН 169 кВ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2719.72.1, рисунок К.471.1).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173 кВ при МДН 177 кВ, АДН 169 кВ (номер СРС 27310.119.1, рисунок К.493.1).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МДН 177 кВ, АДН 169 кВ (номер СРС 2631.63.1, 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(номер СРС 2644.309.1, 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(номер СРС 2644.342.1, 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ВЛ 220 кВ Уренгойская ГРЭС - Исконная в схеме ремонта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141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139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141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139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280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280 кВ при допустимое в течениие 20 минут 277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123 % (874 А) от ДДТН = 713 А, 104 % от АДТН = 838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125 % (762 А) от ДДТН = 610 А, 101 %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125 % (781 А) от ДДТН = 626 А, 102 % от АДТН = 769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131 кВ при МДН 177 кВ,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161 кВ при МДН 177 кВ, АДН 169 кВ (номер СРС 2719.456.1, рисунок К.486.1).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160 кВ при МДН 177 кВ,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МДН 177 кВ, АДН 169 кВ (номер СРС 2612.289.1, рисунок К.162.1).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166 кВ при МДН 177 кВ, АДН 169 кВ (номер СРС 2644.309.1, рисунок К.245.1).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143 кВ при МДН 177 кВ,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163 кВ при МДН 177 кВ, АДН 169 кВ (номер СРС 2644.342.1, рисунок К.250.1).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МДН 177 кВ, АДН 169 кВ (номер СРС 2631.188.1, рисунок К.22.1).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МДН 177 кВ,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МДН 177 кВ,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161 кВ при МДН 177 кВ, АДН 169 кВ (номер СРС 27515.350.1, рисунок К.660.1).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МДН 177 кВ, АДН 169 кВ (номер СРС 27515.194.1, рисунок К.655.1).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132 % (132 А) от ДДТН = 100 А, 120 % от АДТН = 110 А (номер СРС 2612.400.1, рисунок К.178.1).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(163 А) от ДДТН = 100 А, 149 % от АДТН = 110 А (номер СРС 2612.408.1, рисунок К.179.1).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181 % (181 А) от ДДТН = 100 А, 164 % от АДТН = 110 А (номер СРС 2612.410.1, рисунок К.180.1).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133 % (133 А) от ДДТН = 100 А, 121 % от АДТН = 110 А (номер СРС 2612.440.1, рисунок К.186.1).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165 % (165 А) от ДДТН = 100 А, 150 % от АДТН = 110 А (номер СРС 2612.448.1, рисунок К.187.1).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182 % (182 А) от ДДТН = 100 А, 166 % от АДТН = 110 А (номер СРС 2612.450.1, рисунок К.188.1).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АТ 1 220/110 кВ ПС 220 кВ Ермак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114 % (114 А) от ДДТН = 100 А, 104 % от АДТН = 110 А (номер СРС 2612.468.1, рисунок К.192.1).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153 % (153 А) от ДДТН = 100 А, 140 % от АДТН = 110 А (номер СРС 2612.516.1, рисунок К.208.1).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344 % (344 А) от ДДТН = 100 А, 312 % от АДТН = 110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388 % (388 А) от ДДТН = 100 А, 353 % от АДТН = 110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182 % (182 А) от ДДТН = 100 А, 166 % от АДТН = 110 А (номер СРС 2612.527.1, рисунок К.211.1).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186 % (186 А) от ДДТН = 100 А, 169 % от АДТН = 110 А (номер СРС 2612.532.1, рисунок К.214.1).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186 % (186 А) от ДДТН = 100 А, 169 % от АДТН = 110 А (номер СРС 2612.533.1, рисунок К.215.1).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Ермак: 2СШ 220 кВ - Тасу-Ява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180 % (180 А) от ДДТН = 100 А, 163 % от АДТН = 110 А (номер СРС 2612.475.1, рисунок К.193.1).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2612.483.1, рисунок К.197.1).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2612.491.1, рисунок К.198.1).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(номер СРС 2612.493.1, рисунок К.199.1).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(117 А) от ДДТН = 100 А, 107 % от АДТН = 110 А (номер СРС 2612.212.1, рисунок К.151.1).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(119 А) от ДДТН = 100 А, 108 % от АДТН = 110 А (номер СРС 2612.229.1, рисунок К.152.1).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(143 А) от ДДТН = 100 А, 130 % от АДТН = 110 А (номер СРС 2612.237.1, рисунок К.153.1).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144 % (144 А) от ДДТН = 100 А, 131 % от АДТН = 110 А (номер СРС 2612.239.1, рисунок К.154.1).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(120 А) от ДДТН = 100 А, 109 % от АДТН = 110 А (номер СРС 2612.168.1, рисунок К.119.1).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2612.169.1, рисунок К.120.1).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165 % (165 А) от ДДТН = 100 А, 150 % от АДТН = 110 А (номер СРС 2612.170.1, рисунок К.121.1).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2612.171.1, рисунок К.122.1).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(121 А) от ДДТН = 100 А, 110 % от АДТН = 110 А (номер СРС 2612.172.1, рисунок К.123.1).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2612.173.1, рисунок К.124.1).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136 % (136 А) от ДДТН = 100 А, 124 % от АДТН = 110 А (номер СРС 2612.174.1, рисунок К.125.1).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2612.175.1, рисунок К.126.1).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123 % (123 А) от ДДТН = 100 А, 112 % от АДТН = 110 А (номер СРС 2612.176.1, рисунок К.127.1).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123 % (123 А) от ДДТН = 100 А, 112 % от АДТН = 110 А (номер СРС 2612.177.1, рисунок К.128.1).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2612.178.1, рисунок К.129.1).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(120 А) от ДДТН = 100 А, 109 % от АДТН = 110 А (номер СРС 2612.179.1, рисунок К.130.1).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2612.180.1, рисунок К.131.1).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(121 А) от ДДТН = 100 А, 110 % от АДТН = 110 А (номер СРС 2612.184.1, рисунок К.135.1).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2612.186.1, рисунок К.136.1).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(120 А) от ДДТН = 100 А, 109 % от АДТН = 110 А (номер СРС 2612.188.1, рисунок К.137.1).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(119 А) от ДДТН = 100 А, 109 % от АДТН = 110 А (номер СРС 2612.189.1, рисунок К.138.1).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123 % (123 А) от ДДТН = 100 А, 112 % от АДТН = 110 А (номер СРС 2612.190.1, рисунок К.139.1).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123 % (123 А) от ДДТН = 100 А, 112 % от АДТН = 110 А (номер СРС 2612.191.1, рисунок К.140.1).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(124 А) от ДДТН = 100 А, 112 % от АДТН = 110 А (номер СРС 2612.192.1, рисунок К.141.1).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(124 А) от ДДТН = 100 А, 112 % от АДТН = 110 А (номер СРС 2612.193.1, рисунок К.142.1).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2612.194.1, рисунок К.143.1).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265 % (265 А) от ДДТН = 100 А, 241 % от АДТН = 110 А (номер СРС 2612.195.1, 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(120 А) от ДДТН = 100 А, 109 % от АДТН = 110 А (номер СРС 2612.196.1, рисунок К.145.1).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(120 А) от ДДТН = 100 А, 109 % от АДТН = 110 А (номер СРС 2612.197.1, рисунок К.146.1).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(121 А) от ДДТН = 100 А, 110 % от АДТН = 110 А (номер СРС 2612.182.1, рисунок К.133.1).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(121 А) от ДДТН = 100 А, 110 % от АДТН = 110 А (номер СРС 2612.181.1, рисунок К.132.1).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(119 А) от ДДТН = 100 А, 108 % от АДТН = 110 А (номер СРС 2612.198.1, рисунок К.147.1).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2612.199.1, рисунок К.148.1).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2612.200.1, рисунок К.149.1).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115 % (115 А) от ДДТН = 100 А, 105 % от АДТН = 110 А (номер СРС 2612.201.1, 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2612.161.1, рисунок К.112.1).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2612.162.1, рисунок К.113.1).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2612.163.1, рисунок К.114.1).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2612.164.1, рисунок К.115.1).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2612.183.1, рисунок К.134.1).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2612.165.1, рисунок К.116.1).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2612.160.1, рисунок К.111.1).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2612.166.1, рисунок К.117.1).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(140 А) от ДДТН = 100 А, 127 % от АДТН = 110 А (номер СРС 2612.159.1, рисунок К.110.1).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(134 А) от ДДТН = 100 А, 121 % от АДТН = 110 А (номер СРС 2612.353.1, рисунок К.166.1).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165 % (165 А) от ДДТН = 100 А, 150 % от АДТН = 110 А (номер СРС 2612.361.1, рисунок К.167.1).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183 % (183 А) от ДДТН = 100 А, 166 % от АДТН = 110 А (номер СРС 2612.363.1, рисунок К.168.1).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185 % (185 А) от ДДТН = 100 А, 168 % от АДТН = 110 А (номер СРС 2612.297.1, рисунок К.163.1).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2612.124.1, рисунок К.102.1).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180 % (180 А) от ДДТН = 100 А, 163 % от АДТН = 110 А (номер СРС 2612.371.1, рисунок К.171.1).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(134 А) от ДДТН = 100 А, 121 % от АДТН = 110 А (номер СРС 2612.147.1, рисунок К.107.1).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164 % (164 А) от ДДТН = 100 А, 149 % от АДТН = 110 А (номер СРС 2612.152.1, рисунок К.108.1).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179 % (179 А) от ДДТН = 100 А, 162 % от АДТН = 110 А (номер СРС 2612.154.1, рисунок К.109.1).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(121 А) от ДДТН = 100 А, 110 % от АДТН = 110 А (номер СРС 2612.135.1, рисунок К.106.1).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114 % (114 А) от ДДТН = 100 А, 104 % от АДТН = 110 А (номер СРС 2612.270.1, рисунок К.156.1).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156 % (156 А) от ДДТН = 100 А, 142 % от АДТН = 110 А (номер СРС 2612.272.1, рисунок К.157.1).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189 % (189 А) от ДДТН = 100 А, 172 % от АДТН = 110 А (номер СРС 2612.280.1, рисунок К.158.1).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183 % (183 А) от ДДТН = 100 А, 167 % от АДТН = 110 А (номер СРС 2612.282.1, рисунок К.159.1).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125 % (761 А) от ДДТН = 610 А, 125 % от АДТН = 610 А (номер СРС 2631.255.1, рисунок К.27.1).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131 % (797 А) от ДДТН = 610 А, 131 %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(800 А) от ДДТН = 756 А, 106 %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(840 А) от ДДТН = 756 А, 111 %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ДДТН = 640 А, 134 % от АДТН = 640 А (номер СРС 2677.250.1, рисунок К.374.1).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ДДТН = 640 А, 137 % от АДТН = 640 А (номер СРС 27716.259.1, рисунок К.679.1).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133 % (760 А) от ДДТН = 573 А, 133 % от АДТН = 573 А (номер СРС 2656.255.1, рисунок К.356.1).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137 % (782 А) от ДДТН = 573 А, 137 % от АДТН = 573 А (номер СРС 27514.262.1, рисунок К.647.1).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122 % (851 А) от ДДТН = 698 А, 103 % от АДТН = 826 А (номер СРС 2677.252.1, рисунок К.375.1).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(759 А) от ДДТН = 610 А, 100 % от АДТН = 757 А (номер СРС 27514.257.1, 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137 % (216 А) от ДДТН = 158 А, 137 % от АДТН = 158 А (номер СРС 2631.141.1, рисунок К.17.1).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154 % (243 А) от ДДТН = 158 А, 154 % от АДТН = 158 А (номер СРС 2631.144.1, 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(255 А) от ДДТН = 182 А, 134 % от АДТН = 190 А (номер СРС 27412.154.1, рисунок К.525.1).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(номер СРС 27716.153.1, рисунок К.669.1).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(номер СРС 2677.156.1, рисунок К.368.1).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140 % (201 А) от ДДТН = 144 А, 106 % от АДТН = 190 А (номер СРС 27514.153.1, рисунок К.638.1).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163 % (234 А) от ДДТН = 144 А, 123 % от АДТН = 190 А (номер СРС 2656.156.1, рисунок К.351.1).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370 % (333 А) от ДДТН = 90 А, 166 % от АДТН = 200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422 % (379 А) от ДДТН = 90 А, 190 % от АДТН = 200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284 % (256 А) от ДДТН = 90 А, 128 % от АДТН = 200 А (номер СРС 2612.195.1, 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124 % (755 А) от ДДТН = 610 А, 124 % от АДТН = 610 А (номер СРС 2631.255.1, рисунок К.27.1).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и составляет 130 % (793 А) от ДДТН = 610 А, 130 %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(794 А) от ДДТН = 756 А, 105 %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(837 А) от ДДТН = 756 А, 111 %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ДДТН = 640 А, 133 % от АДТН = 640 А (номер СРС 2677.250.1, рисунок К.374.1).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ДДТН = 640 А, 136 % от АДТН = 640 А (номер СРС 2677.257.1, рисунок К.377.1).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132 % (757 А) от ДДТН = 573 А, 132 % от АДТН = 573 А (номер СРС 2656.255.1, рисунок К.356.1).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136 % (778 А) от ДДТН = 573 А, 136 % от АДТН = 573 А (номер СРС 2656.262.1, рисунок К.359.1).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118 кВ при МДН 177 кВ,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2027 г (-41°C) и составляет 129 кВ при МДН 177 кВ, АДН 169 кВ (номер СРС 2719.331.1, рисунок К.478.1).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МДН 177 кВ, АДН 169 кВ (номер СРС 2612.436.1, рисунок К.184.1).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МДН 177 кВ, АДН 169 кВ (номер СРС 2719.456.1, рисунок К.486.1).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МДН 177 кВ, АДН 169 кВ (номер СРС 2612.244.1, рисунок К.155.1).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МДН 177 кВ, АДН 169 кВ (номер СРС 2612.201.1, 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156 кВ при МДН 177 кВ,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148 кВ при МДН 177 кВ, АДН 169 кВ (номер СРС 2612.285.1, рисунок К.160.1).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160 кВ при МДН 177 кВ, АДН 169 кВ (номер СРС 2612.289.1, рисунок К.162.1).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163 кВ при МДН 177 кВ, АДН 169 кВ (номер СРС 27310.331.1, рисунок К.498.1).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166 кВ при МДН 177 кВ, АДН 169 кВ (номер СРС 2644.309.1, рисунок К.245.1).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143 кВ при МДН 177 кВ,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(tср; 0°C) и составляет 163 кВ при МДН 177 кВ, АДН 169 кВ (номер СРС 2644.342.1, рисунок К.250.1).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МДН 177 кВ, АДН 169 кВ (номер СРС 27310.309.1, рисунок К.497.1).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156 кВ при МДН 177 кВ, АДН 169 кВ (номер СРС 27310.229.1, рисунок К.496.1).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157 кВ при МДН 177 кВ, АДН 169 кВ (номер СРС 2631.188.1, рисунок К.22.1).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МДН 177 кВ,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МДН 177 кВ,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148 кВ при МДН 177 кВ, АДН 169 кВ (номер СРС 27515.350.1, рисунок К.660.1).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МДН 177 кВ, АДН 169 кВ (номер СРС 27515.194.1, рисунок К.655.1).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82 кВ при МДН 89 кВ, АДН 85 кВ (номер СРС 2631.263.1, рисунок К.30.1).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83 кВ при МДН 89 кВ, АДН 85 кВ (номер СРС 2631.216.1, рисунок К.23.1).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78 кВ при МДН 89 кВ,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ДДТН = 640 А, 134 %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2677.401.1, рисунок К.403.1).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252 кВ при наибольшем рабочем 252 кВ (номер СРС 2677.285.1, рисунок К.379.1).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(номер СРС 27716.300.1, рисунок К.683.1).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ДДТН = 640 А, 133 %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(17°C) и составляет 106 % (924 А) от ДДТН = 873 А, 92 % от АДТН = 1000 А (номер СРС 2665.386.1, рисунок К.280.1).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2677.386.1, рисунок К.392.1).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(997 А) от ДДТН = 873 А, 100 % от АДТН = 1000 А (номер СРС 2677.387.1, рисунок К.393.1).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2677.388.1, рисунок К.394.1).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(998 А) от ДДТН = 873 А, 100 % от АДТН = 1000 А (номер СРС 2677.389.1, рисунок К.395.1).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2677.391.1, рисунок К.397.1).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2677.392.1, рисунок К.398.1).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104 % (905 А) от ДДТН = 873 А, 90 % от АДТН = 1000 А (номер СРС 27716.397.1, рисунок К.701.1).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(922 А) от ДДТН = 873 А, 92 % от АДТН = 1000 А (номер СРС 2677.396.1, рисунок К.401.1).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(993 А) от ДДТН = 873 А, 99 % от АДТН = 1000 А (номер СРС 2677.316.1, рисунок К.384.1).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(номер СРС 2677.296.1, рисунок К.380.1).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(991 А) от ДДТН = 873 А, 99 % от АДТН = 1000 А (номер СРС 2677.340.1, рисунок К.387.1).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ДДТН = 640 А, 137 %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2677.480.1, 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(854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(871 А) от ДДТН = 640 А, 136 %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2677.567.1, 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(855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2677.446.1, 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(850 А) от ДДТН = 640 А, 133 %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(849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2677.451.1, 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(864 А) от ДДТН = 640 А, 135 %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(862 А) от ДДТН = 640 А, 135 %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2677.552.1, 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(872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(870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(860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123 % (877 А) от ДДТН = 713 А, 105 %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2677.568.1, 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2677.448.1, 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(853 А) от ДДТН = 698 А, 103 %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122 % (869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(849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2677.551.1, 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161 % (260 А) от ДДТН = 162 А, 137 % от АДТН = 190 А (номер СРС 27716.488.1, рисунок К.723.1).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(номер СРС 27716.466.1, рисунок К.714.1).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240 % (388 А) от ДДТН = 162 А, 205 % от АДТН = 190 А (номер СРС 2677.465.1, рисунок К.413.1).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154 % (249 А) от ДДТН = 162 А, 131 % от АДТН = 190 А (номер СРС 2677.468.1, рисунок К.415.1).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(номер СРС 2677.471.1, рисунок К.416.1).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(220 А) от ДДТН = 162 А, 116 % от АДТН = 190 А (номер СРС 2677.421.1, рисунок К.406.1).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169 % (273 А) от ДДТН = 162 А, 144 % от АДТН = 190 А (номер СРС 2677.424.1, рисунок К.407.1).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– Салехард №1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(397 А) от ДДТН = 321 А, 106 % от АДТН = 376 А (номер СРС 2677.524.1, рисунок К.431.1).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146 % (467 А) от ДДТН = 321 А, 124 %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(399 А) от ДДТН = 321 А, 106 %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Надым - Пангоды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(1015 А) от ДДТН = 873 А, 101 % от АДТН = 1000 А (номер СРС 2677.603.1, рисунок К.455.1).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115 % (1002 А) от ДДТН = 873 А, 100 % от АДТН = 1000 А (номер СРС 2677.609.1, рисунок К.461.1).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115 % (1002 А) от ДДТН = 873 А, 100 % от АДТН = 1000 А (номер СРС 2677.610.1, рисунок К.462.1).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115 % (1007 А) от ДДТН = 873 А, 101 % от АДТН = 1000 А (номер СРС 2677.502.1, рисунок К.426.1).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2677.466.1, рисунок К.414.1).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(1012 А) от ДДТН = 873 А, 101 % от АДТН = 1000 А (номер СРС 2677.540.1, рисунок К.436.1).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(1015 А) от ДДТН = 873 А, 102 % от АДТН = 1000 А (номер СРС 2677.541.1, рисунок К.437.1).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(1016 А) от ДДТН = 873 А, 102 % от АДТН = 1000 А (номер СРС 2677.542.1, рисунок К.438.1).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(1014 А) от ДДТН = 873 А, 101 % от АДТН = 1000 А (номер СРС 2677.545.1, рисунок К.441.1).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(1014 А) от ДДТН = 873 А, 101 % от АДТН = 1000 А (номер СРС 2677.546.1, рисунок К.442.1).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